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0239561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5451851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3039501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01477" name="6ddfd9f0-cadf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4046528" name="446b65e0-d41b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160781" name="446b65e0-d41b-11f0-b5eb-79c6a036311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4160111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740127" name="24624c40-d41c-11f0-b5eb-79c6a036311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5326163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080724" name="3c8d477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5436192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526063" name="4aea579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5749716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4896454" name="76f0a2e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5511697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319341" name="faea6210-d41d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0876796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460906" name="80d5fba0-d41e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7858917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24463" name="fe5becb0-d41e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7288325" name="6513173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695051" name="65131730-d41f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1448142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500097" name="929924b0-d41f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Wohnzimner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5382229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9560325" name="3010a860-d422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0168340" name="18428520-d420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9704770" name="18428520-d420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1464532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4781039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6936884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615579" name="598e25f0-d422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8572254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0192933" name="79d73950-d422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5013541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5825468" name="8e3f1200-d422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057108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5100656" name="a22f22a0-d422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4005430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1154804" name="205d3a90-d423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8897869" name="8982f41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346132" name="8982f410-d423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Ambau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7058706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5010700" name="f0fafd90-d423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9531499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850615" name="300c29a0-d424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9914982" name="43cce9a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932609" name="43cce9a0-d4e4-11f0-a704-cdcbba37220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4464712" name="55dc0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153705" name="55dc0540-d4e4-11f0-a704-cdcbba37220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